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3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乔飞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2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中医（定向）201;中医（定向）202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中医（定向）201;中医（定向）202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